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Анестезиология-реаниматология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02:23 МСК · База обновлена: 27.08.2026, 21:05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Н. 79 лет, госпитализируется на торакальное отделение для субтотальной резекции пищевода и одномоментной пластики желудочным стеблем.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задержку прохождения твердой пищи по пищеводу, изжогу, тошноту, похудание на 9 кг за 3 месяца,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3 месяцев, когда возникли симптомы заболевания. В анамнезе хронический гастрит.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Лекарственный анамнез:</w:t>
      </w:r>
    </w:p>
    <w:p>
      <w:pPr>
        <w:spacing w:after="58"/>
      </w:pPr>
      <w:r>
        <w:rPr>
          <w:b w:val="0"/>
          <w:i w:val="0"/>
        </w:rPr>
        <w:t>метформин 500 мг 2 р/сут., +</w:t>
        <w:br/>
        <w:t>эналаприл 10 мг 1 р/сут., +</w:t>
        <w:br/>
        <w:t>бисопролол 2,5 мг 2 р/сут., +</w:t>
        <w:br/>
        <w:t>индапамид 1,5 мг 1 р/сут.</w:t>
      </w:r>
    </w:p>
    <w:p>
      <w:pPr>
        <w:spacing w:after="58"/>
      </w:pPr>
      <w:r>
        <w:rPr>
          <w:b w:val="0"/>
          <w:i w:val="0"/>
        </w:rPr>
        <w:t>Сопутствующие заболевания: хроническая сердечная недостаточность IIА функциональный класс II. Гипертоническая болезнь, II стадии, II степени, риск сердечно-сосудистых осложнений 4. Сахарный диабет 2 типа.</w:t>
      </w:r>
    </w:p>
    <w:p>
      <w:pPr>
        <w:spacing w:after="58"/>
      </w:pPr>
      <w:r>
        <w:rPr>
          <w:b w:val="0"/>
          <w:i w:val="0"/>
        </w:rPr>
        <w:t>Перенесённые заболевания:</w:t>
      </w:r>
    </w:p>
    <w:p>
      <w:pPr>
        <w:spacing w:after="58"/>
      </w:pPr>
      <w:r>
        <w:rPr>
          <w:b w:val="0"/>
          <w:i w:val="0"/>
        </w:rPr>
        <w:t>Вирусный гепатит, туберкулёз, сифилис, ВИЧ отрицает. +</w:t>
        <w:br/>
        <w:t>Гемотрансфузии не проводились. +</w:t>
        <w:br/>
        <w:t>Аллергоанамнез не отягощён. +</w:t>
        <w:br/>
        <w:t>Наследственность не отягощена. +</w:t>
        <w:br/>
        <w:t>Вредные привычки отсутствуют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Диагноз: злокачественное новообразование нижней трети пищевода.</w:t>
      </w:r>
    </w:p>
    <w:p>
      <w:pPr>
        <w:spacing w:after="58"/>
      </w:pPr>
      <w:r>
        <w:rPr>
          <w:b w:val="0"/>
          <w:i w:val="0"/>
        </w:rPr>
        <w:t>Планируемая операция: субтотальная резекция пищевода с одномоментной пластикой желудочным стеблем.</w:t>
      </w:r>
    </w:p>
    <w:p>
      <w:pPr>
        <w:spacing w:after="58"/>
      </w:pPr>
      <w:r>
        <w:rPr>
          <w:b w:val="0"/>
          <w:i w:val="0"/>
        </w:rPr>
        <w:t>Масса тела: 62 кг, рост: 177 см. Общее состояние удовлетворительное. Сознание ясное. Кожные покровы и видимые слизистые нормальной влажности, теплые, физиологической окраски. Язык чистый, влажный. При осмотре отеков, пастозности не выявлено.</w:t>
      </w:r>
    </w:p>
    <w:p>
      <w:pPr>
        <w:spacing w:after="58"/>
      </w:pPr>
      <w:r>
        <w:rPr>
          <w:b w:val="0"/>
          <w:i w:val="0"/>
        </w:rPr>
        <w:t>Артериальное давление 140 и 80 мм рт. ст. Пульс 78×мин-1. Тоны сердца – ясные, шумов, акцентов нет. Частота дыхательных движений 16×мин-1. Дыхание – везикулярное, хрипов нет.</w:t>
      </w:r>
    </w:p>
    <w:p>
      <w:pPr>
        <w:spacing w:after="58"/>
      </w:pPr>
      <w:r>
        <w:rPr>
          <w:b w:val="0"/>
          <w:i w:val="0"/>
        </w:rPr>
        <w:t>Сложность интубации по Mallampati I.</w:t>
      </w:r>
    </w:p>
    <w:p>
      <w:pPr>
        <w:spacing w:after="58"/>
      </w:pPr>
      <w:r>
        <w:rPr>
          <w:b w:val="0"/>
          <w:i w:val="0"/>
        </w:rPr>
        <w:t>Живот мягкий. Печень не пальпируется. Диурез в норме.</w:t>
      </w:r>
    </w:p>
    <w:p>
      <w:pPr>
        <w:spacing w:after="58"/>
      </w:pPr>
      <w:r>
        <w:rPr>
          <w:b w:val="0"/>
          <w:i w:val="0"/>
        </w:rPr>
        <w:t>Группа крови A(II) Rh (-). Есть подтверждение из отделения переливания крови.</w:t>
      </w:r>
    </w:p>
    <w:p>
      <w:pPr>
        <w:spacing w:after="58"/>
      </w:pPr>
      <w:r>
        <w:rPr>
          <w:b w:val="0"/>
          <w:i w:val="0"/>
        </w:rPr>
        <w:t>Лабораторно: Hb 132 г/л (120-140 г/л).</w:t>
      </w:r>
    </w:p>
    <w:p>
      <w:pPr>
        <w:spacing w:after="58"/>
      </w:pPr>
      <w:r>
        <w:rPr>
          <w:b w:val="0"/>
          <w:i w:val="0"/>
        </w:rPr>
        <w:t>ЭКГ: Ритм синусовый, признаки гипертрофии левого желудочка.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Пациентам с сахарным диабетом перед операцией следует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стресс-эхокардиографию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глазного дна с расширенным зрачком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печени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исследование глазного дна с расширенным зрачком</w:t>
      </w:r>
    </w:p>
    <w:p>
      <w:pPr>
        <w:spacing w:after="58"/>
      </w:pPr>
      <w:r>
        <w:rPr>
          <w:b w:val="0"/>
          <w:i w:val="0"/>
        </w:rPr>
        <w:t>Исследование глазного дна с расширенным зрачком - вероятность кровоизлияний при препролиферативной и пролиферативной диабетической ретинопатии (уровень убедительности рекомендаций IIa, уровень достоверности доказательств – B).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Плановую операцию следует отложить при значении уровня гликозелированного гемоглобина (HbA1c) более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3 - 8,5</w:t>
      </w:r>
    </w:p>
    <w:p>
      <w:pPr>
        <w:spacing w:after="58"/>
      </w:pPr>
      <w:r>
        <w:rPr>
          <w:b w:val="0"/>
          <w:i w:val="0"/>
        </w:rPr>
        <w:t>Если HbA1c≥8,5%, то плановую операцию следует отложить до тех пор, пока состояние пациента улучшится (уровень убедительности рекомендаций I, уровень достоверности доказательств – A).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Перед операцией у пациента с сахарным диабетом при подозрении на диабетическую хроническую болезнь почек следует определить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количество лейкоцитов в общем анализе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значение гликированного гемоглобина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соотношение альбуминурии к креатинину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уровень прокальцитонина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соотношение альбуминурии к креатинину мочи</w:t>
      </w:r>
    </w:p>
    <w:p>
      <w:pPr>
        <w:spacing w:after="58"/>
      </w:pPr>
      <w:r>
        <w:rPr>
          <w:b w:val="0"/>
          <w:i w:val="0"/>
        </w:rPr>
        <w:t>Новые рекомендации оценивают степень ДХБП по соотношению альбуминурии к креатинину мочи: стадия А1 &lt;3 мг/ммоль, стадия А2 3-30 мг/ммоль, стадия А3 &gt;30 мг/ммоль (уровень убедительности рекомендаций I, уровень достоверности доказательств – B).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Прием метформина следует прекратить за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1 - 48</w:t>
      </w:r>
    </w:p>
    <w:p>
      <w:pPr>
        <w:spacing w:after="58"/>
      </w:pPr>
      <w:r>
        <w:rPr>
          <w:b w:val="0"/>
          <w:i w:val="0"/>
        </w:rPr>
        <w:t>Модификация пероральной гипогликемической терапии до проведения оперативного вмешательства заключается в прекращении приема метформина накануне. Это связано с риском формирования лактатацидоза во время операции</w:t>
      </w:r>
    </w:p>
    <w:p>
      <w:pPr>
        <w:spacing w:after="58"/>
      </w:pPr>
      <w:r>
        <w:rPr>
          <w:b w:val="0"/>
          <w:i w:val="0"/>
        </w:rPr>
        <w:t>Риск лактатацидоза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Ингибиторы аденозин-превращающего фермента/блокаторы ангиотензиновых рецепторов рекомендуется отменять за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до некардиального оперативного вмешательства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2 - 24</w:t>
      </w:r>
    </w:p>
    <w:p>
      <w:pPr>
        <w:spacing w:after="58"/>
      </w:pPr>
      <w:r>
        <w:rPr>
          <w:b w:val="0"/>
          <w:i w:val="0"/>
        </w:rPr>
        <w:t>Как показало одно обсервационное исследование, отмена ИАПФ / БРА за 24 часа до некардиальной операции была связана со снижением риска общей смертности, риска повреждения миокарда и инсульта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Клинические рекомендации Федерации анестезиологов и реаниматологов. ПЕРИОПЕРАЦИОННОЕ ВЕДЕНИЕ ПАЦИЕНТОВ С АРТЕРИАЛЬНОЙ ГИПЕРТЕНЗИЕЙ, 2020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Хронической сердечной недостаточности с умеренно сниженной фракцией выброса соответствует значение фракции выброса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более 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менее 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41 - 49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30 - 39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3 - 41 - 49</w:t>
      </w:r>
    </w:p>
    <w:p>
      <w:pPr>
        <w:spacing w:after="58"/>
      </w:pPr>
      <w:r>
        <w:rPr>
          <w:b w:val="0"/>
          <w:i w:val="0"/>
        </w:rPr>
        <w:t>Хронической сердечной недостаточности умеренно сниженной фракцией выброса соответствует значение фракции выброса от 41 до 49%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Хроническая сердечная недостаточность,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Критерием высокого риска операции при резекции пищевода являются значения жизненной емкости легких на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% ниже нормы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1 - 50</w:t>
      </w:r>
    </w:p>
    <w:p>
      <w:pPr>
        <w:spacing w:after="58"/>
      </w:pPr>
      <w:r>
        <w:rPr>
          <w:b w:val="0"/>
          <w:i w:val="0"/>
        </w:rPr>
        <w:t>Для осуществления эффективного откашливания жизненная ёмкость лёгкихдолжна превышать дыхательный объем в 3 раза. Снижение жизненной ёмкости лёгких на 50% ниже нормы, то есть менее 2 л, является критерием высокого риска операции (2а).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Показателем клинического анализа крови, который отражает нутритивный статус,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гематокрит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абсолютное число лимфоцитов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количество эозинофилов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уровень гемоглобина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абсолютное число лимфоцитов</w:t>
      </w:r>
    </w:p>
    <w:p>
      <w:pPr>
        <w:spacing w:after="58"/>
      </w:pPr>
      <w:r>
        <w:rPr>
          <w:b w:val="0"/>
          <w:i w:val="0"/>
        </w:rPr>
        <w:t>Абсолютное число лимфоцитов (АЧЛ) - отражает состояние иммунной системы, напрямую связанное со степенью белковой недостаточности, поэтому данный показатель клинического анализа крови отражает нутритивный статус пациента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Оптимальным обезболиванием при торакальных операциях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рутинное использование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сочетание нестероидных противовоспалительных средств и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сочетание парацетамола и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сочетание нестероидных противовоспалительных средств и пролонгированной эпидуральной аналгезии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сочетание нестероидных противовоспалительных средств и пролонгированной эпидуральной аналгезии</w:t>
      </w:r>
    </w:p>
    <w:p>
      <w:pPr>
        <w:spacing w:after="58"/>
      </w:pPr>
      <w:r>
        <w:rPr>
          <w:b w:val="0"/>
          <w:i w:val="0"/>
        </w:rPr>
        <w:t>Адекватное обезболивание снижает риск послеоперационных легочных осложнений за счет облегчения процесса дыхания, увеличения глубины вдоха. Оптимальным является сочетание нестероидных противовоспалительных средств и пролонгированной эпидуральной аналгезии. Рутинное использование наркотических анальгетиков нецелесообразно, так как это усиливает парез кишечника и угнетает дыхательный центр, что, в свою очередь увеличивает риск дыхательных осложнений, затрудняя рефлекторный ответ на гипоксию и гиперкапнию, повышая риск аспирации.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недостаточный коронарный резерв и увеличение риска послеоперационных сердечно-сосудистых осложнений указывает неспособность подняться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 лестничных пролета или пробежать короткое расстояние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три лестничных пролета или пробежать короткое расстояние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один лестничный пролет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четыре лестничных пролета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два лестничных пролета или пробежать короткое расстояние</w:t>
      </w:r>
    </w:p>
    <w:p>
      <w:pPr>
        <w:spacing w:after="58"/>
      </w:pPr>
      <w:r>
        <w:rPr>
          <w:b w:val="0"/>
          <w:i w:val="0"/>
        </w:rPr>
        <w:t>При оценке кардиологического риска определяют коронарный резерв, который измеряется в метаболических эквивалентах (MЭT). Один МЭТ равен потреблению кислорода в покое у 40-летнего мужчины массой 70 кг и составляет примерно 3,5 мл/кг. Нагрузочное тестирование обеспечивает объективную оценку коронарного резерва.</w:t>
      </w:r>
    </w:p>
    <w:p>
      <w:pPr>
        <w:spacing w:after="58"/>
      </w:pPr>
      <w:r>
        <w:rPr>
          <w:b w:val="0"/>
          <w:i w:val="0"/>
        </w:rPr>
        <w:t>В отсутствии тестирования коронарный резерв можно оценить по способности выполнять физическую нагрузку в повседневной жизни. Так, 1 МЭТ представляет метаболический запрос при отдыхе, подъем на два лестничных пролета требует 4 МЭТ, плавание требуют более 10 МЭТ</w:t>
      </w:r>
    </w:p>
    <w:p>
      <w:pPr>
        <w:spacing w:after="58"/>
      </w:pPr>
      <w:r>
        <w:rPr>
          <w:b w:val="0"/>
          <w:i w:val="0"/>
        </w:rPr>
        <w:t>Неспособность подняться на два лестничных пролета или пробежать короткое расстояние (&lt; 4 MЭT) свидетельствует о недостаточном коронарном резерве, что соотносится с увеличением риска послеоперационных сердечно-сосудистых осложнений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Одним из показателей крови, по которому можно дать оценку нутритивного статуса,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мочевина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билирубин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прокальцитонин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трансферрин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трансферрин</w:t>
      </w:r>
    </w:p>
    <w:p>
      <w:pPr>
        <w:spacing w:after="58"/>
      </w:pPr>
      <w:r>
        <w:rPr>
          <w:b w:val="0"/>
          <w:i w:val="0"/>
        </w:rPr>
        <w:t>Для оценки питательного статуса используют лабораторные методы исследования: измерение уровня сывороточных белков, синтезируемых печенью - альбумин, трансферрин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промежуточному риску периоперационных сердечно-сосудистых осложнений (по L. Eagle и K. Fleisher, 1996) относят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гемодинамически значимых желудочковых аритмий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артериальной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гипертрофии левого желудочка, блокада левой ножки пучка Гиса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сахарного диабета</w:t>
      </w:r>
    </w:p>
    <w:p>
      <w:pPr>
        <w:spacing w:after="58"/>
      </w:pPr>
      <w:r>
        <w:rPr>
          <w:b w:val="0"/>
          <w:i w:val="0"/>
        </w:rPr>
        <w:t>К промежуточному риску периоперационных сердечно-сосудистых осложнений относят наличие стенокардии напряжения I-II функциональный класс, давний инфаркт миокарда, компенсированную сердечную недостаточность, сахарный диабет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Анестезиология-реаниматология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eriopdm/" TargetMode="External"/><Relationship Id="rId21" Type="http://schemas.openxmlformats.org/officeDocument/2006/relationships/hyperlink" Target="https://library.mededtech.ru/rest/documents/periopdm/#list_item_jb7req" TargetMode="External"/><Relationship Id="rId22" Type="http://schemas.openxmlformats.org/officeDocument/2006/relationships/hyperlink" Target="https://library.mededtech.ru/rest/documents/periopdm/#list_item_9upuh4" TargetMode="External"/><Relationship Id="rId23" Type="http://schemas.openxmlformats.org/officeDocument/2006/relationships/hyperlink" Target="https://library.mededtech.ru/rest/documents/periopdm/#paragraph_r1igqp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periopdm/#list_item_gu4frk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periopah20/" TargetMode="External"/><Relationship Id="rId28" Type="http://schemas.openxmlformats.org/officeDocument/2006/relationships/hyperlink" Target="https://library.mededtech.ru/rest/documents/periopah20/#paragraph_j1igen" TargetMode="External"/><Relationship Id="rId29" Type="http://schemas.openxmlformats.org/officeDocument/2006/relationships/hyperlink" Target="https://library.mededtech.ru/rest/documents/KP156_24/" TargetMode="External"/><Relationship Id="rId30" Type="http://schemas.openxmlformats.org/officeDocument/2006/relationships/hyperlink" Target="https://library.mededtech.ru/rest/documents/KP156_24/#list_item_bbvqlk" TargetMode="External"/><Relationship Id="rId31" Type="http://schemas.openxmlformats.org/officeDocument/2006/relationships/hyperlink" Target="https://library.mededtech.ru/rest/documents/ik_pis/" TargetMode="External"/><Relationship Id="rId32" Type="http://schemas.openxmlformats.org/officeDocument/2006/relationships/hyperlink" Target="https://library.mededtech.ru/rest/documents/ik_pis/#table_6" TargetMode="External"/><Relationship Id="rId33" Type="http://schemas.openxmlformats.org/officeDocument/2006/relationships/hyperlink" Target="https://library.mededtech.ru/rest/documents/ik_pis/#list_item_66ngqm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ik_pis/#paragraph_8acngs" TargetMode="External"/><Relationship Id="rId36" Type="http://schemas.openxmlformats.org/officeDocument/2006/relationships/hyperlink" Target="https://library.mededtech.ru/rest/documents/ik_pis/#paragraph_23m2sl" TargetMode="External"/><Relationship Id="rId37" Type="http://schemas.openxmlformats.org/officeDocument/2006/relationships/hyperlink" Target="https://library.mededtech.ru/rest/documents/ik_pis/#list_item_a46lch" TargetMode="External"/><Relationship Id="rId38" Type="http://schemas.openxmlformats.org/officeDocument/2006/relationships/hyperlink" Target="https://library.mededtech.ru/rest/documents/ik_pis/#table_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